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9976263" name="a416f350-349e-11f0-947e-874922ca4b9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6752932" name="a416f350-349e-11f0-947e-874922ca4b9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1330302" name="abfa7380-349e-11f0-aa2f-358c94b730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1274370" name="abfa7380-349e-11f0-aa2f-358c94b7302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9227883" name="c947d310-349e-11f0-8584-516f2c0e6e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5903808" name="c947d310-349e-11f0-8584-516f2c0e6ef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0748256" name="ccdedc80-349e-11f0-bcd0-adba0b1c27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8891532" name="ccdedc80-349e-11f0-bcd0-adba0b1c27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5610706" name="11d8a320-349f-11f0-8ca1-43ba3b9460a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4825881" name="11d8a320-349f-11f0-8ca1-43ba3b9460a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1451076" name="168e6300-349f-11f0-b99f-71072aacde5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549614" name="168e6300-349f-11f0-b99f-71072aacde5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 -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304145" name="7e9fed60-349f-11f0-b3e5-f15c21d98a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0635602" name="7e9fed60-349f-11f0-b3e5-f15c21d98aa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8195456" name="8178afe0-349f-11f0-8bae-a790cbe92c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449046" name="8178afe0-349f-11f0-8bae-a790cbe92cd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3145915" name="ece00a10-34a1-11f0-ab6e-039fc72372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0227185" name="ece00a10-34a1-11f0-ab6e-039fc72372b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1948499" name="efa5b9c0-34a1-11f0-9ac5-a9c2a9517d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903316" name="efa5b9c0-34a1-11f0-9ac5-a9c2a9517d6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Langstuck 1, 8044 Gockhausen </w:t>
          </w:r>
        </w:p>
        <w:p>
          <w:pPr>
            <w:spacing w:before="0" w:after="0"/>
          </w:pPr>
          <w:r>
            <w:t>285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